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A6F23" w:rsidRDefault="00FA6F23" w:rsidP="00FA6F23">
      <w:pPr>
        <w:autoSpaceDE w:val="0"/>
        <w:autoSpaceDN w:val="0"/>
        <w:spacing w:after="258" w:line="233" w:lineRule="auto"/>
        <w:jc w:val="center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ТЕМАТИЧЕСКОЕ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62"/>
        <w:gridCol w:w="528"/>
        <w:gridCol w:w="1104"/>
        <w:gridCol w:w="1142"/>
        <w:gridCol w:w="864"/>
        <w:gridCol w:w="4862"/>
        <w:gridCol w:w="1082"/>
        <w:gridCol w:w="3290"/>
      </w:tblGrid>
      <w:tr w:rsidR="00FA6F23" w:rsidTr="006D37D4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FA6F23" w:rsidTr="006D37D4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23" w:rsidRDefault="00FA6F23" w:rsidP="006D37D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23" w:rsidRDefault="00FA6F23" w:rsidP="006D37D4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23" w:rsidRDefault="00FA6F23" w:rsidP="006D37D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23" w:rsidRDefault="00FA6F23" w:rsidP="006D37D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23" w:rsidRDefault="00FA6F23" w:rsidP="006D37D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23" w:rsidRDefault="00FA6F23" w:rsidP="006D37D4"/>
        </w:tc>
      </w:tr>
      <w:tr w:rsidR="00FA6F23" w:rsidTr="006D37D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FA6F23" w:rsidTr="006D37D4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речи</w:t>
            </w:r>
            <w:proofErr w:type="spellEnd"/>
          </w:p>
        </w:tc>
      </w:tr>
      <w:tr w:rsidR="00FA6F23" w:rsidRPr="00FA6F23" w:rsidTr="006D37D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текста при его прослушивании и при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01.09.2022 08.09.2022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результатам совместного составления рассказов, объяснение уместности или неуместности использования тех или иных речевых средств, участие в диалоге, высказывание 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обоснование своей точки зрения;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 РЭШ</w:t>
            </w:r>
          </w:p>
        </w:tc>
      </w:tr>
      <w:tr w:rsidR="00FA6F23" w:rsidTr="006D37D4">
        <w:trPr>
          <w:trHeight w:hRule="exact" w:val="348"/>
        </w:trPr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/>
        </w:tc>
      </w:tr>
      <w:tr w:rsidR="00FA6F23" w:rsidTr="006D37D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предложение</w:t>
            </w:r>
            <w:proofErr w:type="spellEnd"/>
          </w:p>
        </w:tc>
      </w:tr>
      <w:tr w:rsidR="00FA6F23" w:rsidRPr="00FA6F23" w:rsidTr="006D37D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предложения. Работа с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предложением: выделение слов, изменение их порядка, распространение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придумывание предложения с заданным словом; Игровое упражнение «Снежный ком»: распространение предложений с добавлением слова по цепочке;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«Живые слова» (дети играют роль слов в предложении, идёт перестановка слов в предложении, прочтение получившегося);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</w:t>
            </w:r>
          </w:p>
        </w:tc>
      </w:tr>
      <w:tr w:rsidR="00FA6F23" w:rsidRPr="00FA6F23" w:rsidTr="006D37D4">
        <w:trPr>
          <w:trHeight w:hRule="exact" w:val="123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1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обозначаемого им предмета.</w:t>
            </w:r>
          </w:p>
          <w:p w:rsidR="00FA6F23" w:rsidRPr="006835BE" w:rsidRDefault="00FA6F23" w:rsidP="006D37D4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Восприятие слова как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объекта изучения, материала для анализа.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</w:t>
            </w:r>
          </w:p>
        </w:tc>
        <w:tc>
          <w:tcPr>
            <w:tcW w:w="4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«Живые слова» (дети играют роль слов в предложении, идёт перестановка слов в предложении, прочтение получившегося); Моделирование предложения: определение количества слов в предложении и обозначение каждого слова полоской;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 библиотека РЭШ</w:t>
            </w:r>
          </w:p>
        </w:tc>
      </w:tr>
      <w:tr w:rsidR="00FA6F23" w:rsidRPr="00FA6F23" w:rsidTr="006D37D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52" w:lineRule="auto"/>
              <w:ind w:left="72" w:right="144"/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над значением слова. Активизация 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расширение словарного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запаса.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Включение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 предложения: изменение предложения в соответствии с изменением модели;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«Придумай предложение по модели»;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</w:t>
            </w:r>
          </w:p>
        </w:tc>
      </w:tr>
      <w:tr w:rsidR="00FA6F23" w:rsidRPr="00FA6F23" w:rsidTr="006D37D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Осознание единства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15.09.2022 16.09.2022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«Что можно сделать с предметом, а что можно сделать со словом, называющим этот предмет?», участие в диалоге помогает первоклассникам начать различать слово и обозначаемый им предмет;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</w:t>
            </w:r>
          </w:p>
        </w:tc>
      </w:tr>
      <w:tr w:rsidR="00FA6F23" w:rsidTr="006D37D4">
        <w:trPr>
          <w:trHeight w:hRule="exact" w:val="350"/>
        </w:trPr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/>
        </w:tc>
      </w:tr>
      <w:tr w:rsidR="00FA6F23" w:rsidTr="006D37D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</w:tr>
      <w:tr w:rsidR="00FA6F23" w:rsidRPr="00FA6F23" w:rsidTr="006D37D4">
        <w:trPr>
          <w:trHeight w:hRule="exact" w:val="11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3.1.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Формирование навыка слогового чтения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20.09.2022 27.09.2022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соотнесение прочитанного слога с картинкой, в названии которой есть этот слог;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</w:tbl>
    <w:p w:rsidR="00FA6F23" w:rsidRPr="006835BE" w:rsidRDefault="00FA6F23" w:rsidP="00FA6F23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62"/>
        <w:gridCol w:w="528"/>
        <w:gridCol w:w="1104"/>
        <w:gridCol w:w="1142"/>
        <w:gridCol w:w="864"/>
        <w:gridCol w:w="4862"/>
        <w:gridCol w:w="1082"/>
        <w:gridCol w:w="3290"/>
      </w:tblGrid>
      <w:tr w:rsidR="00FA6F23" w:rsidRPr="00FA6F23" w:rsidTr="006D37D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28.09.2022 05.10.2022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прочитанных слов с картинками, на которых изображены соответствующие предметы;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ответы на вопросы по прочитанному тексту, отработка умения находить содержащуюся в тексте информацию;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FA6F23" w:rsidRPr="00FA6F23" w:rsidTr="006D37D4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Осознанное чтение слов, словосочетаний,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06.10.2022 13.10.2022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Подбирать пропущенные в предложении слова, ориентируясь на смысл предложения;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соотносить прочитанные предложения с нужным рисунком, который передаёт содержание предложения;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ответы на вопросы по прочитанному тексту, отработка умения находить содержащуюся в тексте информацию; Творческая работа: дорисовывание картинки в соответствии с прочитанным (отрабатывается умение осознавать смысл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прочитанного предложения/текста);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FA6F23" w:rsidRPr="00FA6F23" w:rsidTr="006D37D4">
        <w:trPr>
          <w:trHeight w:hRule="exact" w:val="9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осознанности 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выразительности чтения на 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14.10.2022 21.10.2022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овладение орфоэпическим чтением;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FA6F23" w:rsidRPr="00FA6F23" w:rsidTr="006D37D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орфоэпическим чтением (при переходе к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25.10.2022 08.11.2022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о важности двух видов чтения: орфографического и орфоэпического, о целях этих двух видов чтения;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FA6F23" w:rsidRPr="00FA6F23" w:rsidTr="006D37D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Орфографическое чтение (проговаривание) как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09.11.2022 16.11.2022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соотносить прочитанные предложения с нужным рисунком, который передаёт содержание предложения;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FA6F23" w:rsidRPr="00FA6F23" w:rsidTr="006D37D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17.11.2022 24.11.2022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«Найди нужную букву» (отрабатывается умение соотносить звук и соответствующую ему букву);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FA6F23" w:rsidRPr="00FA6F23" w:rsidTr="006D37D4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Буквы, обозначающие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гласные звуки. Буквы,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25.11.2022 02.12.2022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гласные звуки в открытом слоге: буквы гласных как показатель твёрдости — мягкости предшествующих согласных звуков;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дифференцировать буквы, обозначающие близкие по акустико-артикуляционным признакам согласные звуки ([с] — [з], [ш]— [ж], [с] — [ш], [з] — [ж], [р] — [л], [ц] — [ч’] и т. д.), и буквы, имеющие оптическое и кинетическое сходство ( о — а, и — у, п — т, л — м, х — ж, ш — т, в — д и т. д.);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FA6F23" w:rsidRPr="00FA6F23" w:rsidTr="006D37D4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Овладение слоговым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06.12.2022 13.12.2022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«Найди нужную букву» (отрабатывается умение соотносить звук и соответствующую ему букву);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FA6F23" w:rsidRPr="00FA6F23" w:rsidTr="006D37D4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 гласных как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показатель твёрдости —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14.12.2022 21.12.2022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</w:tbl>
    <w:p w:rsidR="00FA6F23" w:rsidRPr="006835BE" w:rsidRDefault="00FA6F23" w:rsidP="00FA6F23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62"/>
        <w:gridCol w:w="528"/>
        <w:gridCol w:w="1104"/>
        <w:gridCol w:w="1142"/>
        <w:gridCol w:w="864"/>
        <w:gridCol w:w="4862"/>
        <w:gridCol w:w="1082"/>
        <w:gridCol w:w="3290"/>
      </w:tblGrid>
      <w:tr w:rsidR="00FA6F23" w:rsidRPr="00FA6F23" w:rsidTr="006D37D4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букв,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обозначающих гласный звук в открытом слоге: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обозначение гласного звука и указание на твёрдость или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мягкость 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22.12.2022 10.01.2023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FA6F23" w:rsidRPr="00FA6F23" w:rsidTr="006D37D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 </w:t>
            </w:r>
            <w:r w:rsidRPr="006835B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е, ё, ю, я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11.01.2023 17.01.2023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FA6F23" w:rsidRPr="00FA6F23" w:rsidTr="006D37D4">
        <w:trPr>
          <w:trHeight w:hRule="exact" w:val="13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52" w:lineRule="auto"/>
              <w:ind w:left="72" w:right="144"/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Мягкий знак как показатель мягкости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вующего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согласного звука в конце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способы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18.01.2023 24.01.2023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FA6F23" w:rsidRPr="00FA6F23" w:rsidTr="006D37D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3.14.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Функция букв </w:t>
            </w:r>
            <w:r w:rsidRPr="006835B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ь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r w:rsidRPr="006835B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ъ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25.01.2023 26.01.2023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FA6F23" w:rsidRPr="00FA6F23" w:rsidTr="006D37D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3.15.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русским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алфавитом как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27.01.2023 03.02.2023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об истории русского алфавита, о значении алфавита для систематизации информации, о важности знания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букв в русском алфавите;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«Повтори фрагмент алфавита»;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FA6F23" w:rsidTr="006D37D4">
        <w:trPr>
          <w:trHeight w:hRule="exact" w:val="348"/>
        </w:trPr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2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/>
        </w:tc>
      </w:tr>
      <w:tr w:rsidR="00FA6F23" w:rsidTr="006D37D4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</w:tbl>
    <w:p w:rsidR="00FA6F23" w:rsidRDefault="00FA6F23" w:rsidP="00FA6F23">
      <w:pPr>
        <w:autoSpaceDE w:val="0"/>
        <w:autoSpaceDN w:val="0"/>
        <w:spacing w:after="0" w:line="14" w:lineRule="exact"/>
      </w:pPr>
    </w:p>
    <w:p w:rsidR="00FA6F23" w:rsidRDefault="00FA6F23" w:rsidP="00FA6F2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62"/>
        <w:gridCol w:w="528"/>
        <w:gridCol w:w="1104"/>
        <w:gridCol w:w="1142"/>
        <w:gridCol w:w="864"/>
        <w:gridCol w:w="4862"/>
        <w:gridCol w:w="1082"/>
        <w:gridCol w:w="3290"/>
      </w:tblGrid>
      <w:tr w:rsidR="00FA6F23" w:rsidRPr="00FA6F23" w:rsidTr="006D37D4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388"/>
              <w:jc w:val="both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Сказка народная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(фольклорная) 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07.02.2023 22.02.2023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чтения учителем фольклорных произведений (на примере русских народных сказок: «Кот, петух и лиса», «Кот и лиса»,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Жихарка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«Лисичка-сестричка и волк» и литературных (авторских): К. И. Чуковский «Путаница», «Айболит», «Муха-Цокотуха», С Я Маршак «Тихая сказка», В. Г. Сутеев «Палочка-выручалочка»); Учебный диалог: обсуждение вопросов — какова тема сказки, кто её герои, что произошло (что происходило) в сказке;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 на формулирование предложений с использованием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вопросительного слова с учётом фактического содержания текста (где? как? когда? почему?);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самостоятельном чтении вслух целыми словами с постепенным увеличением скорости чтения (в соответствии с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 возможностями учащегося);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 народных (фольклорных) и литературных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(авторских) сказок. Например, русские народные сказки: «Лиса и рак», «Лисица и тетерев», «Журавль и цапля», «Волк и семеро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козлят», «Лиса и заяц», татарская народная сказка «Два лентяя», ингушская народная сказка «Заяц и черепаха», литературные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(авторские) сказки: К. Д. Ушинский «Петух и собака», «Лиса 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козёл», В. Г. Сутеев «Кораблик», В. В. Бианки «Лис и Мышонок», Е.</w:t>
            </w:r>
          </w:p>
          <w:p w:rsidR="00FA6F23" w:rsidRDefault="00FA6F23" w:rsidP="006D37D4">
            <w:pPr>
              <w:autoSpaceDE w:val="0"/>
              <w:autoSpaceDN w:val="0"/>
              <w:spacing w:before="20" w:after="0" w:line="245" w:lineRule="auto"/>
              <w:ind w:left="72" w:right="288"/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 Чарушин «Теремок», А. С. Пушкин «Сказка о царе Салтане</w:t>
            </w:r>
            <w:proofErr w:type="gram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…»(</w:t>
            </w:r>
            <w:proofErr w:type="gram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отрывок) и др.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менее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выбору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/7698/) библиотека РЭШ</w:t>
            </w:r>
          </w:p>
        </w:tc>
      </w:tr>
      <w:tr w:rsidR="00FA6F23" w:rsidRPr="00FA6F23" w:rsidTr="006D37D4">
        <w:trPr>
          <w:trHeight w:hRule="exact" w:val="41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1.2.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28.02.2023 15.03.2023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чтении вслух разножанровых произведений о детях (использовать слоговое плавное чтение с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переходомна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чтение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словами без пропусков и перестановок букв и слогов);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 менее шести произведений по выбору, например: К. Д. </w:t>
            </w:r>
            <w:proofErr w:type="spellStart"/>
            <w:proofErr w:type="gram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Ушинский«</w:t>
            </w:r>
            <w:proofErr w:type="gram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Играющие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собаки», «Худо тому, кто добра не делает никому», Л. Н.</w:t>
            </w:r>
          </w:p>
          <w:p w:rsidR="00FA6F23" w:rsidRPr="006835BE" w:rsidRDefault="00FA6F23" w:rsidP="006D37D4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Толстой «Косточка», В. Г. Сутеев «Чей же гриб?», Е. А. </w:t>
            </w:r>
            <w:proofErr w:type="spellStart"/>
            <w:proofErr w:type="gram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Пермяк«</w:t>
            </w:r>
            <w:proofErr w:type="gram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Самое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страшное», «Торопливый ножик», В. А. Осеева «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Плохо»,«Три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товарища», А. Л. Барто «Подари, подари…», «Я — лишний», Н. М. Артюхова «Саша-дразнилка», Ю. И. Ермолаев «Лучший друг», Р.</w:t>
            </w:r>
          </w:p>
          <w:p w:rsidR="00FA6F23" w:rsidRPr="006835BE" w:rsidRDefault="00FA6F23" w:rsidP="006D37D4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Сеф «Совет»;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прочитанного произведения: ответы на вопросы о впечатлении от произведения, определение темы (о детях) и главной мысли произведения, анализ заголовка;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читать по частям, характеризовать героя, отвечать на вопросы к тексту произведения, подтверждая ответ примерами из текста;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по ролям диалогов героев;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прочитанного произведения,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оценивание поступков героев произведений, осознание нравственно-этического содержания произведения, высказывание и аргументация своего мнения;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/7698/); библиотека РЭШ</w:t>
            </w:r>
          </w:p>
        </w:tc>
      </w:tr>
    </w:tbl>
    <w:p w:rsidR="00FA6F23" w:rsidRPr="006835BE" w:rsidRDefault="00FA6F23" w:rsidP="00FA6F23">
      <w:pPr>
        <w:autoSpaceDE w:val="0"/>
        <w:autoSpaceDN w:val="0"/>
        <w:spacing w:after="0" w:line="14" w:lineRule="exact"/>
        <w:rPr>
          <w:lang w:val="ru-RU"/>
        </w:rPr>
      </w:pPr>
    </w:p>
    <w:p w:rsidR="00FA6F23" w:rsidRPr="006835BE" w:rsidRDefault="00FA6F23" w:rsidP="00FA6F23">
      <w:pPr>
        <w:rPr>
          <w:lang w:val="ru-RU"/>
        </w:rPr>
        <w:sectPr w:rsidR="00FA6F23" w:rsidRPr="006835BE" w:rsidSect="00FA6F23">
          <w:footerReference w:type="default" r:id="rId7"/>
          <w:pgSz w:w="16840" w:h="11900"/>
          <w:pgMar w:top="851" w:right="907" w:bottom="964" w:left="851" w:header="720" w:footer="720" w:gutter="0"/>
          <w:pgNumType w:start="9"/>
          <w:cols w:space="720" w:equalWidth="0">
            <w:col w:w="15267" w:space="0"/>
          </w:cols>
          <w:docGrid w:linePitch="360"/>
        </w:sectPr>
      </w:pPr>
    </w:p>
    <w:p w:rsidR="00FA6F23" w:rsidRPr="006835BE" w:rsidRDefault="00FA6F23" w:rsidP="00FA6F23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62"/>
        <w:gridCol w:w="528"/>
        <w:gridCol w:w="1104"/>
        <w:gridCol w:w="1142"/>
        <w:gridCol w:w="864"/>
        <w:gridCol w:w="4862"/>
        <w:gridCol w:w="1082"/>
        <w:gridCol w:w="3290"/>
      </w:tblGrid>
      <w:tr w:rsidR="00FA6F23" w:rsidRPr="00FA6F23" w:rsidTr="006D37D4">
        <w:trPr>
          <w:trHeight w:hRule="exact" w:val="48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17.03.2023 04.04.2023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и чтение поэтических описаний картин природы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(пейзажной лирики);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настроения, переданного автором (радость, грусть, удивление и др.), определение темы стихотворных произведений (трёх-четырёх по выбору);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различение на слух стихотворного и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нестихотворного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текста, определение особенностей стихотворной речи (ритм, созвучные слова (рифма), нахождение слов и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словосочетаний, которые определяют звуковой рисунок текста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(например, «слышать» в тексте звуки весны, «журчание воды», «треск и грохот ледохода»);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стихотворного текста, составление интонационного рисунка с опорой на знаки препинания;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стихотворений с опорой на интонационный рисунок;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произведений на одну тему разных авторов: А. Н.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Майков«Ласточка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примчалась…», А. Н. Плещеев «Весна» (отрывок),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«Травка зеленеет…», С. Д. Дрожжин «Пройдёт зима холодная…», С. А. Есенин «Черёмуха», И. З. Суриков «Лето», «Зима», Т. М.</w:t>
            </w:r>
          </w:p>
          <w:p w:rsidR="00FA6F23" w:rsidRPr="006835BE" w:rsidRDefault="00FA6F23" w:rsidP="006D37D4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Белозёров «Подснежники», С. Я. Маршак «Апрель», И. П. </w:t>
            </w:r>
            <w:proofErr w:type="spellStart"/>
            <w:proofErr w:type="gram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Токмакова«</w:t>
            </w:r>
            <w:proofErr w:type="gram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Ручей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«Весна», И. С. Соколов-Микитов «Русский лес»;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о своих впечатлениях, эстетическом восприятии прослушанных произведений и составление высказывания (не менее 3 предложений);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/7698/); библиотека РЭШ</w:t>
            </w:r>
          </w:p>
        </w:tc>
      </w:tr>
      <w:tr w:rsidR="00FA6F23" w:rsidRPr="00FA6F23" w:rsidTr="006D37D4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народное творчество— малые фольклорные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05.04.2023 11.04.2023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потешек, считалок, загадок: поиск ключевых слов,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помогающих охарактеризовать жанр произведения и назвать его (не менее шести произведений);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объяснение смысла пословиц, соотнесение их с содержанием произведения;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в совместной деятельности небольших диалогов с учётом поставленной цели (организация начала игры, веселить, потешать);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Драматизация потешек;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/7698/)</w:t>
            </w:r>
          </w:p>
        </w:tc>
      </w:tr>
    </w:tbl>
    <w:p w:rsidR="00FA6F23" w:rsidRPr="006835BE" w:rsidRDefault="00FA6F23" w:rsidP="00FA6F23">
      <w:pPr>
        <w:autoSpaceDE w:val="0"/>
        <w:autoSpaceDN w:val="0"/>
        <w:spacing w:after="0" w:line="14" w:lineRule="exact"/>
        <w:rPr>
          <w:lang w:val="ru-RU"/>
        </w:rPr>
      </w:pPr>
    </w:p>
    <w:p w:rsidR="00FA6F23" w:rsidRPr="006835BE" w:rsidRDefault="00FA6F23" w:rsidP="00FA6F23">
      <w:pPr>
        <w:rPr>
          <w:lang w:val="ru-RU"/>
        </w:rPr>
        <w:sectPr w:rsidR="00FA6F23" w:rsidRPr="006835BE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A6F23" w:rsidRPr="006835BE" w:rsidRDefault="00FA6F23" w:rsidP="00FA6F23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62"/>
        <w:gridCol w:w="528"/>
        <w:gridCol w:w="1104"/>
        <w:gridCol w:w="1142"/>
        <w:gridCol w:w="864"/>
        <w:gridCol w:w="4862"/>
        <w:gridCol w:w="1082"/>
        <w:gridCol w:w="3290"/>
      </w:tblGrid>
      <w:tr w:rsidR="00FA6F23" w:rsidRPr="00FA6F23" w:rsidTr="006D37D4">
        <w:trPr>
          <w:trHeight w:hRule="exact" w:val="46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12.04.2023 21.04.2023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прослушанного произведения, ответы на вопросы о впечатлении от произведения;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чтение произведений о животных, различение прозаического и стихотворного текстов. Например, Е. А. </w:t>
            </w:r>
            <w:proofErr w:type="spellStart"/>
            <w:proofErr w:type="gram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Благинина«</w:t>
            </w:r>
            <w:proofErr w:type="gram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Котёнок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«В лесу смешная птица», «Жук, жук, где твой дом?», Э. Ю.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Шим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«Жук на ниточке», В. Д. Берестов «Выводок», «Цыплята», С.</w:t>
            </w:r>
          </w:p>
          <w:p w:rsidR="00FA6F23" w:rsidRPr="006835BE" w:rsidRDefault="00FA6F23" w:rsidP="006D37D4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Михалков «Мой щенок», «Трезор», «Зяблик», И. П.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Токмакова«Купите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собаку», «Разговор синицы и дятла», И. А.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Мазнин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«Давайте дружить»;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обсуждению прочитанного произведения: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темы и главной мысли, осознание нравственно-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этического содержания произведения (любовь и забота о братьях наших меньших, бережное отношение к природе);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текстом: нахождение в тексте слов, характеризующих героя (внешность, поступки) в произведениях разных авторов (трёх-четырёх по выбору). Например, Н. И. Сладков «Лисица и Ёж», М. М.</w:t>
            </w:r>
          </w:p>
          <w:p w:rsidR="00FA6F23" w:rsidRPr="006835BE" w:rsidRDefault="00FA6F23" w:rsidP="006D37D4">
            <w:pPr>
              <w:autoSpaceDE w:val="0"/>
              <w:autoSpaceDN w:val="0"/>
              <w:spacing w:before="18" w:after="0" w:line="233" w:lineRule="auto"/>
              <w:jc w:val="center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Пришвин «Ёж», Ю. Н. Могутин «Убежал», Б В Заходер «Ёжик», Е. И.</w:t>
            </w:r>
          </w:p>
          <w:p w:rsidR="00FA6F23" w:rsidRPr="006835BE" w:rsidRDefault="00FA6F23" w:rsidP="006D37D4">
            <w:pPr>
              <w:autoSpaceDE w:val="0"/>
              <w:autoSpaceDN w:val="0"/>
              <w:spacing w:before="18" w:after="0" w:line="252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Чарушин «Томка», «Томка и корова», «Томкины сны»;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восстановление последовательности событий в произведении: чтение по частям, придумывание заголовка к каждой части, составление плана (под руководством учителя);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с соблюдением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последовательности событий с опорой на ключевые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/7700/)</w:t>
            </w:r>
          </w:p>
        </w:tc>
      </w:tr>
      <w:tr w:rsidR="00FA6F23" w:rsidRPr="00FA6F23" w:rsidTr="006D37D4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маме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25.04.2023 27.04.2023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значения выражений «Родина-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мать»,«Родина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любимая — что мать родная», осознание нравственно-этических понятий, обогащение духовно-нравственного опыта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учащихся: заботливое отношение к родным в семье, внимание и любовь к ним;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стихотворений с выделением ключевых слов, с соблюдением норм произношения;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по предложенному плану о своём родном крае, городе, селе, о своих чувствах к месту;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/7700/)</w:t>
            </w:r>
          </w:p>
        </w:tc>
      </w:tr>
    </w:tbl>
    <w:p w:rsidR="00FA6F23" w:rsidRPr="006835BE" w:rsidRDefault="00FA6F23" w:rsidP="00FA6F23">
      <w:pPr>
        <w:autoSpaceDE w:val="0"/>
        <w:autoSpaceDN w:val="0"/>
        <w:spacing w:after="0" w:line="14" w:lineRule="exact"/>
        <w:rPr>
          <w:lang w:val="ru-RU"/>
        </w:rPr>
      </w:pPr>
    </w:p>
    <w:p w:rsidR="00FA6F23" w:rsidRPr="006835BE" w:rsidRDefault="00FA6F23" w:rsidP="00FA6F23">
      <w:pPr>
        <w:rPr>
          <w:lang w:val="ru-RU"/>
        </w:rPr>
        <w:sectPr w:rsidR="00FA6F23" w:rsidRPr="006835BE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A6F23" w:rsidRPr="006835BE" w:rsidRDefault="00FA6F23" w:rsidP="00FA6F23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62"/>
        <w:gridCol w:w="528"/>
        <w:gridCol w:w="1104"/>
        <w:gridCol w:w="1142"/>
        <w:gridCol w:w="864"/>
        <w:gridCol w:w="4862"/>
        <w:gridCol w:w="1082"/>
        <w:gridCol w:w="3290"/>
      </w:tblGrid>
      <w:tr w:rsidR="00FA6F23" w:rsidRPr="00FA6F23" w:rsidTr="006D37D4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28.04.2023 04.05.2023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чтении стихотворных произведений о чудесах и превращении, словесной игре и фантазии (не менее трёх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произведений). Например, К. И. Чуковский «Путаница», И. П.</w:t>
            </w:r>
          </w:p>
          <w:p w:rsidR="00FA6F23" w:rsidRPr="006835BE" w:rsidRDefault="00FA6F23" w:rsidP="006D37D4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Токмакова «Мы играли в хохотушки», И. М. Пивоварова «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Кулинаки-пулинаки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«Я палочкой волшебной…», В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Лунин «Я видела чудо», Р. С. Сеф «Чудо», Б. В. Заходер «Моя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вообразилия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Ю. П.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Мориц«Сто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фантазий», Ю. </w:t>
            </w:r>
            <w:proofErr w:type="spellStart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Тувим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«Чудеса», английские народные песни и небылицы в переводе К. И. Чуковского и С. Я. Маршака;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выделение ключевых слов, которые определяют необычность, сказочность событий произведения,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созвучных слов (рифм), наблюдение за ритмом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стихотворного текста, составление интонационного рисунка с опорой на знаки препинания, объяснение значения слова с использованием словаря;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на тему «О каком чуде ты мечтаешь», передача своих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впечатлений от прочитанного произведения в высказывании (не менее 3 предложений) или в рисунке;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 на сравнение произведений на одну тему разных авторов: прозаическое или стихотворное, жанр (рассказ, стихотворение,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сказка, загадка, скороговорка, потешка);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стихотворений с опорой на интонационный рисунок;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2 </w:t>
            </w:r>
            <w:r w:rsidRPr="006835BE">
              <w:rPr>
                <w:lang w:val="ru-RU"/>
              </w:rPr>
              <w:br/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/7700/)</w:t>
            </w:r>
          </w:p>
        </w:tc>
      </w:tr>
      <w:tr w:rsidR="00FA6F23" w:rsidTr="006D37D4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05.05.2023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библиотеку, нахождение книги по определённой теме;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http://www.myshared.ru/slide/63238/</w:t>
            </w:r>
          </w:p>
        </w:tc>
      </w:tr>
      <w:tr w:rsidR="00FA6F23" w:rsidTr="006D37D4">
        <w:trPr>
          <w:trHeight w:hRule="exact" w:val="350"/>
        </w:trPr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</w:t>
            </w:r>
          </w:p>
        </w:tc>
        <w:tc>
          <w:tcPr>
            <w:tcW w:w="12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/>
        </w:tc>
      </w:tr>
      <w:tr w:rsidR="00FA6F23" w:rsidTr="006D37D4">
        <w:trPr>
          <w:trHeight w:hRule="exact" w:val="348"/>
        </w:trPr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/>
        </w:tc>
      </w:tr>
      <w:tr w:rsidR="00FA6F23" w:rsidTr="006D37D4">
        <w:trPr>
          <w:trHeight w:hRule="exact" w:val="520"/>
        </w:trPr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Pr="006835BE" w:rsidRDefault="00FA6F23" w:rsidP="006D37D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6F23" w:rsidRDefault="00FA6F23" w:rsidP="006D37D4"/>
        </w:tc>
      </w:tr>
    </w:tbl>
    <w:p w:rsidR="00FA6F23" w:rsidRDefault="00FA6F23" w:rsidP="00FA6F23">
      <w:pPr>
        <w:autoSpaceDE w:val="0"/>
        <w:autoSpaceDN w:val="0"/>
        <w:spacing w:after="0" w:line="14" w:lineRule="exact"/>
      </w:pPr>
    </w:p>
    <w:p w:rsidR="00F57AC0" w:rsidRDefault="00F57AC0"/>
    <w:sectPr w:rsidR="00F57AC0" w:rsidSect="00FA6F23">
      <w:pgSz w:w="16838" w:h="11906" w:orient="landscape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4693" w:rsidRDefault="00EA4693" w:rsidP="00FA6F23">
      <w:pPr>
        <w:spacing w:after="0" w:line="240" w:lineRule="auto"/>
      </w:pPr>
      <w:r>
        <w:separator/>
      </w:r>
    </w:p>
  </w:endnote>
  <w:endnote w:type="continuationSeparator" w:id="0">
    <w:p w:rsidR="00EA4693" w:rsidRDefault="00EA4693" w:rsidP="00FA6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5148530"/>
      <w:docPartObj>
        <w:docPartGallery w:val="Page Numbers (Bottom of Page)"/>
        <w:docPartUnique/>
      </w:docPartObj>
    </w:sdtPr>
    <w:sdtContent>
      <w:p w:rsidR="00FA6F23" w:rsidRDefault="00FA6F2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FA6F23" w:rsidRDefault="00FA6F2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4693" w:rsidRDefault="00EA4693" w:rsidP="00FA6F23">
      <w:pPr>
        <w:spacing w:after="0" w:line="240" w:lineRule="auto"/>
      </w:pPr>
      <w:r>
        <w:separator/>
      </w:r>
    </w:p>
  </w:footnote>
  <w:footnote w:type="continuationSeparator" w:id="0">
    <w:p w:rsidR="00EA4693" w:rsidRDefault="00EA4693" w:rsidP="00FA6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317039">
    <w:abstractNumId w:val="8"/>
  </w:num>
  <w:num w:numId="2" w16cid:durableId="1343623156">
    <w:abstractNumId w:val="6"/>
  </w:num>
  <w:num w:numId="3" w16cid:durableId="821042894">
    <w:abstractNumId w:val="5"/>
  </w:num>
  <w:num w:numId="4" w16cid:durableId="74859323">
    <w:abstractNumId w:val="4"/>
  </w:num>
  <w:num w:numId="5" w16cid:durableId="2120709876">
    <w:abstractNumId w:val="7"/>
  </w:num>
  <w:num w:numId="6" w16cid:durableId="852961414">
    <w:abstractNumId w:val="3"/>
  </w:num>
  <w:num w:numId="7" w16cid:durableId="1596090829">
    <w:abstractNumId w:val="2"/>
  </w:num>
  <w:num w:numId="8" w16cid:durableId="717974891">
    <w:abstractNumId w:val="1"/>
  </w:num>
  <w:num w:numId="9" w16cid:durableId="1669752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F23"/>
    <w:rsid w:val="00321F9B"/>
    <w:rsid w:val="00325B68"/>
    <w:rsid w:val="0053628E"/>
    <w:rsid w:val="00A9640B"/>
    <w:rsid w:val="00EA4693"/>
    <w:rsid w:val="00F57AC0"/>
    <w:rsid w:val="00FA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E6641"/>
  <w15:chartTrackingRefBased/>
  <w15:docId w15:val="{26A36245-A9BD-4630-B1F0-434B54F9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A6F23"/>
    <w:pPr>
      <w:spacing w:after="200" w:line="276" w:lineRule="auto"/>
    </w:pPr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1">
    <w:name w:val="heading 1"/>
    <w:basedOn w:val="a1"/>
    <w:next w:val="a1"/>
    <w:link w:val="10"/>
    <w:uiPriority w:val="9"/>
    <w:qFormat/>
    <w:rsid w:val="00FA6F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A6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A6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A6F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A6F2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A6F2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A6F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A6F2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A6F2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FA6F23"/>
    <w:rPr>
      <w:rFonts w:asciiTheme="majorHAnsi" w:eastAsiaTheme="majorEastAsia" w:hAnsiTheme="majorHAnsi" w:cstheme="majorBidi"/>
      <w:b/>
      <w:bCs/>
      <w:color w:val="2F5496" w:themeColor="accent1" w:themeShade="BF"/>
      <w:kern w:val="0"/>
      <w:szCs w:val="28"/>
      <w:lang w:val="en-US"/>
      <w14:ligatures w14:val="none"/>
    </w:rPr>
  </w:style>
  <w:style w:type="character" w:customStyle="1" w:styleId="22">
    <w:name w:val="Заголовок 2 Знак"/>
    <w:basedOn w:val="a2"/>
    <w:link w:val="21"/>
    <w:uiPriority w:val="9"/>
    <w:rsid w:val="00FA6F23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2">
    <w:name w:val="Заголовок 3 Знак"/>
    <w:basedOn w:val="a2"/>
    <w:link w:val="31"/>
    <w:uiPriority w:val="9"/>
    <w:rsid w:val="00FA6F23"/>
    <w:rPr>
      <w:rFonts w:asciiTheme="majorHAnsi" w:eastAsiaTheme="majorEastAsia" w:hAnsiTheme="majorHAnsi" w:cstheme="majorBidi"/>
      <w:b/>
      <w:bCs/>
      <w:color w:val="4472C4" w:themeColor="accent1"/>
      <w:kern w:val="0"/>
      <w:sz w:val="22"/>
      <w:lang w:val="en-US"/>
      <w14:ligatures w14:val="none"/>
    </w:rPr>
  </w:style>
  <w:style w:type="character" w:customStyle="1" w:styleId="40">
    <w:name w:val="Заголовок 4 Знак"/>
    <w:basedOn w:val="a2"/>
    <w:link w:val="4"/>
    <w:uiPriority w:val="9"/>
    <w:semiHidden/>
    <w:rsid w:val="00FA6F23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sz w:val="22"/>
      <w:lang w:val="en-US"/>
      <w14:ligatures w14:val="none"/>
    </w:rPr>
  </w:style>
  <w:style w:type="character" w:customStyle="1" w:styleId="50">
    <w:name w:val="Заголовок 5 Знак"/>
    <w:basedOn w:val="a2"/>
    <w:link w:val="5"/>
    <w:uiPriority w:val="9"/>
    <w:semiHidden/>
    <w:rsid w:val="00FA6F23"/>
    <w:rPr>
      <w:rFonts w:asciiTheme="majorHAnsi" w:eastAsiaTheme="majorEastAsia" w:hAnsiTheme="majorHAnsi" w:cstheme="majorBidi"/>
      <w:color w:val="1F3763" w:themeColor="accent1" w:themeShade="7F"/>
      <w:kern w:val="0"/>
      <w:sz w:val="22"/>
      <w:lang w:val="en-US"/>
      <w14:ligatures w14:val="none"/>
    </w:rPr>
  </w:style>
  <w:style w:type="character" w:customStyle="1" w:styleId="60">
    <w:name w:val="Заголовок 6 Знак"/>
    <w:basedOn w:val="a2"/>
    <w:link w:val="6"/>
    <w:uiPriority w:val="9"/>
    <w:semiHidden/>
    <w:rsid w:val="00FA6F23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2"/>
      <w:lang w:val="en-US"/>
      <w14:ligatures w14:val="none"/>
    </w:rPr>
  </w:style>
  <w:style w:type="character" w:customStyle="1" w:styleId="70">
    <w:name w:val="Заголовок 7 Знак"/>
    <w:basedOn w:val="a2"/>
    <w:link w:val="7"/>
    <w:uiPriority w:val="9"/>
    <w:semiHidden/>
    <w:rsid w:val="00FA6F23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lang w:val="en-US"/>
      <w14:ligatures w14:val="none"/>
    </w:rPr>
  </w:style>
  <w:style w:type="character" w:customStyle="1" w:styleId="80">
    <w:name w:val="Заголовок 8 Знак"/>
    <w:basedOn w:val="a2"/>
    <w:link w:val="8"/>
    <w:uiPriority w:val="9"/>
    <w:semiHidden/>
    <w:rsid w:val="00FA6F23"/>
    <w:rPr>
      <w:rFonts w:asciiTheme="majorHAnsi" w:eastAsiaTheme="majorEastAsia" w:hAnsiTheme="majorHAnsi" w:cstheme="majorBidi"/>
      <w:color w:val="4472C4" w:themeColor="accent1"/>
      <w:kern w:val="0"/>
      <w:sz w:val="20"/>
      <w:szCs w:val="20"/>
      <w:lang w:val="en-US"/>
      <w14:ligatures w14:val="none"/>
    </w:rPr>
  </w:style>
  <w:style w:type="character" w:customStyle="1" w:styleId="90">
    <w:name w:val="Заголовок 9 Знак"/>
    <w:basedOn w:val="a2"/>
    <w:link w:val="9"/>
    <w:uiPriority w:val="9"/>
    <w:semiHidden/>
    <w:rsid w:val="00FA6F23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US"/>
      <w14:ligatures w14:val="none"/>
    </w:rPr>
  </w:style>
  <w:style w:type="paragraph" w:styleId="a5">
    <w:name w:val="header"/>
    <w:basedOn w:val="a1"/>
    <w:link w:val="a6"/>
    <w:uiPriority w:val="99"/>
    <w:unhideWhenUsed/>
    <w:rsid w:val="00FA6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a7">
    <w:name w:val="footer"/>
    <w:basedOn w:val="a1"/>
    <w:link w:val="a8"/>
    <w:uiPriority w:val="99"/>
    <w:unhideWhenUsed/>
    <w:rsid w:val="00FA6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a9">
    <w:name w:val="No Spacing"/>
    <w:uiPriority w:val="1"/>
    <w:qFormat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aa">
    <w:name w:val="Title"/>
    <w:basedOn w:val="a1"/>
    <w:next w:val="a1"/>
    <w:link w:val="ab"/>
    <w:uiPriority w:val="10"/>
    <w:qFormat/>
    <w:rsid w:val="00FA6F23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A6F2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paragraph" w:styleId="ac">
    <w:name w:val="Subtitle"/>
    <w:basedOn w:val="a1"/>
    <w:next w:val="a1"/>
    <w:link w:val="ad"/>
    <w:uiPriority w:val="11"/>
    <w:qFormat/>
    <w:rsid w:val="00FA6F23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A6F23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e">
    <w:name w:val="List Paragraph"/>
    <w:basedOn w:val="a1"/>
    <w:uiPriority w:val="34"/>
    <w:qFormat/>
    <w:rsid w:val="00FA6F23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FA6F23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23">
    <w:name w:val="Body Text 2"/>
    <w:basedOn w:val="a1"/>
    <w:link w:val="24"/>
    <w:uiPriority w:val="99"/>
    <w:unhideWhenUsed/>
    <w:rsid w:val="00FA6F23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33">
    <w:name w:val="Body Text 3"/>
    <w:basedOn w:val="a1"/>
    <w:link w:val="34"/>
    <w:uiPriority w:val="99"/>
    <w:unhideWhenUsed/>
    <w:rsid w:val="00FA6F2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FA6F23"/>
    <w:rPr>
      <w:rFonts w:asciiTheme="minorHAnsi" w:eastAsiaTheme="minorEastAsia" w:hAnsiTheme="minorHAnsi" w:cstheme="minorBidi"/>
      <w:kern w:val="0"/>
      <w:sz w:val="16"/>
      <w:szCs w:val="16"/>
      <w:lang w:val="en-US"/>
      <w14:ligatures w14:val="none"/>
    </w:rPr>
  </w:style>
  <w:style w:type="paragraph" w:styleId="af1">
    <w:name w:val="List"/>
    <w:basedOn w:val="a1"/>
    <w:uiPriority w:val="99"/>
    <w:unhideWhenUsed/>
    <w:rsid w:val="00FA6F23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FA6F23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FA6F23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FA6F23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FA6F23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FA6F23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FA6F23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FA6F23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FA6F23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FA6F23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FA6F23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FA6F23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FA6F2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kern w:val="0"/>
      <w:sz w:val="20"/>
      <w:szCs w:val="20"/>
      <w:lang w:val="en-US"/>
      <w14:ligatures w14:val="none"/>
    </w:rPr>
  </w:style>
  <w:style w:type="character" w:customStyle="1" w:styleId="af4">
    <w:name w:val="Текст макроса Знак"/>
    <w:basedOn w:val="a2"/>
    <w:link w:val="af3"/>
    <w:uiPriority w:val="99"/>
    <w:rsid w:val="00FA6F23"/>
    <w:rPr>
      <w:rFonts w:ascii="Courier" w:eastAsiaTheme="minorEastAsia" w:hAnsi="Courier" w:cstheme="minorBidi"/>
      <w:kern w:val="0"/>
      <w:sz w:val="20"/>
      <w:szCs w:val="20"/>
      <w:lang w:val="en-US"/>
      <w14:ligatures w14:val="none"/>
    </w:rPr>
  </w:style>
  <w:style w:type="paragraph" w:styleId="27">
    <w:name w:val="Quote"/>
    <w:basedOn w:val="a1"/>
    <w:next w:val="a1"/>
    <w:link w:val="28"/>
    <w:uiPriority w:val="29"/>
    <w:qFormat/>
    <w:rsid w:val="00FA6F23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A6F23"/>
    <w:rPr>
      <w:rFonts w:asciiTheme="minorHAnsi" w:eastAsiaTheme="minorEastAsia" w:hAnsiTheme="minorHAnsi" w:cstheme="minorBidi"/>
      <w:i/>
      <w:iCs/>
      <w:color w:val="000000" w:themeColor="text1"/>
      <w:kern w:val="0"/>
      <w:sz w:val="22"/>
      <w:lang w:val="en-US"/>
      <w14:ligatures w14:val="none"/>
    </w:rPr>
  </w:style>
  <w:style w:type="paragraph" w:styleId="af5">
    <w:name w:val="caption"/>
    <w:basedOn w:val="a1"/>
    <w:next w:val="a1"/>
    <w:uiPriority w:val="35"/>
    <w:semiHidden/>
    <w:unhideWhenUsed/>
    <w:qFormat/>
    <w:rsid w:val="00FA6F23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f6">
    <w:name w:val="Strong"/>
    <w:basedOn w:val="a2"/>
    <w:uiPriority w:val="22"/>
    <w:qFormat/>
    <w:rsid w:val="00FA6F23"/>
    <w:rPr>
      <w:b/>
      <w:bCs/>
    </w:rPr>
  </w:style>
  <w:style w:type="character" w:styleId="af7">
    <w:name w:val="Emphasis"/>
    <w:basedOn w:val="a2"/>
    <w:uiPriority w:val="20"/>
    <w:qFormat/>
    <w:rsid w:val="00FA6F23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A6F23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A6F23"/>
    <w:rPr>
      <w:rFonts w:asciiTheme="minorHAnsi" w:eastAsiaTheme="minorEastAsia" w:hAnsiTheme="minorHAnsi" w:cstheme="minorBidi"/>
      <w:b/>
      <w:bCs/>
      <w:i/>
      <w:iCs/>
      <w:color w:val="4472C4" w:themeColor="accent1"/>
      <w:kern w:val="0"/>
      <w:sz w:val="22"/>
      <w:lang w:val="en-US"/>
      <w14:ligatures w14:val="none"/>
    </w:rPr>
  </w:style>
  <w:style w:type="character" w:styleId="afa">
    <w:name w:val="Subtle Emphasis"/>
    <w:basedOn w:val="a2"/>
    <w:uiPriority w:val="19"/>
    <w:qFormat/>
    <w:rsid w:val="00FA6F23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A6F23"/>
    <w:rPr>
      <w:b/>
      <w:bCs/>
      <w:i/>
      <w:iCs/>
      <w:color w:val="4472C4" w:themeColor="accent1"/>
    </w:rPr>
  </w:style>
  <w:style w:type="character" w:styleId="afc">
    <w:name w:val="Subtle Reference"/>
    <w:basedOn w:val="a2"/>
    <w:uiPriority w:val="31"/>
    <w:qFormat/>
    <w:rsid w:val="00FA6F23"/>
    <w:rPr>
      <w:smallCaps/>
      <w:color w:val="ED7D31" w:themeColor="accent2"/>
      <w:u w:val="single"/>
    </w:rPr>
  </w:style>
  <w:style w:type="character" w:styleId="afd">
    <w:name w:val="Intense Reference"/>
    <w:basedOn w:val="a2"/>
    <w:uiPriority w:val="32"/>
    <w:qFormat/>
    <w:rsid w:val="00FA6F23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A6F23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A6F23"/>
    <w:pPr>
      <w:outlineLvl w:val="9"/>
    </w:pPr>
  </w:style>
  <w:style w:type="table" w:styleId="aff0">
    <w:name w:val="Table Grid"/>
    <w:basedOn w:val="a3"/>
    <w:uiPriority w:val="5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A6F23"/>
    <w:rPr>
      <w:rFonts w:asciiTheme="minorHAnsi" w:eastAsiaTheme="minorEastAsia" w:hAnsiTheme="minorHAnsi" w:cstheme="minorBidi"/>
      <w:color w:val="000000" w:themeColor="text1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A6F23"/>
    <w:rPr>
      <w:rFonts w:asciiTheme="minorHAnsi" w:eastAsiaTheme="minorEastAsia" w:hAnsiTheme="minorHAnsi" w:cstheme="minorBidi"/>
      <w:color w:val="2F5496" w:themeColor="accent1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">
    <w:name w:val="Light Shading Accent 2"/>
    <w:basedOn w:val="a3"/>
    <w:uiPriority w:val="60"/>
    <w:rsid w:val="00FA6F23"/>
    <w:rPr>
      <w:rFonts w:asciiTheme="minorHAnsi" w:eastAsiaTheme="minorEastAsia" w:hAnsiTheme="minorHAnsi" w:cstheme="minorBidi"/>
      <w:color w:val="C45911" w:themeColor="accent2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rsid w:val="00FA6F23"/>
    <w:rPr>
      <w:rFonts w:asciiTheme="minorHAnsi" w:eastAsiaTheme="minorEastAsia" w:hAnsiTheme="minorHAnsi" w:cstheme="minorBidi"/>
      <w:color w:val="7B7B7B" w:themeColor="accent3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rsid w:val="00FA6F23"/>
    <w:rPr>
      <w:rFonts w:asciiTheme="minorHAnsi" w:eastAsiaTheme="minorEastAsia" w:hAnsiTheme="minorHAnsi" w:cstheme="minorBidi"/>
      <w:color w:val="BF8F00" w:themeColor="accent4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rsid w:val="00FA6F23"/>
    <w:rPr>
      <w:rFonts w:asciiTheme="minorHAnsi" w:eastAsiaTheme="minorEastAsia" w:hAnsiTheme="minorHAnsi" w:cstheme="minorBidi"/>
      <w:color w:val="2E74B5" w:themeColor="accent5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3"/>
    <w:uiPriority w:val="60"/>
    <w:rsid w:val="00FA6F23"/>
    <w:rPr>
      <w:rFonts w:asciiTheme="minorHAnsi" w:eastAsiaTheme="minorEastAsia" w:hAnsiTheme="minorHAnsi" w:cstheme="minorBidi"/>
      <w:color w:val="538135" w:themeColor="accent6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2">
    <w:name w:val="Light List"/>
    <w:basedOn w:val="a3"/>
    <w:uiPriority w:val="61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0">
    <w:name w:val="Light List Accent 2"/>
    <w:basedOn w:val="a3"/>
    <w:uiPriority w:val="61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0">
    <w:name w:val="Light List Accent 6"/>
    <w:basedOn w:val="a3"/>
    <w:uiPriority w:val="61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3">
    <w:name w:val="Light Grid"/>
    <w:basedOn w:val="a3"/>
    <w:uiPriority w:val="62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-21">
    <w:name w:val="Light Grid Accent 2"/>
    <w:basedOn w:val="a3"/>
    <w:uiPriority w:val="62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3"/>
    <w:uiPriority w:val="62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1">
    <w:name w:val="Light Grid Accent 4"/>
    <w:basedOn w:val="a3"/>
    <w:uiPriority w:val="62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1">
    <w:name w:val="Light Grid Accent 5"/>
    <w:basedOn w:val="a3"/>
    <w:uiPriority w:val="62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-61">
    <w:name w:val="Light Grid Accent 6"/>
    <w:basedOn w:val="a3"/>
    <w:uiPriority w:val="62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1">
    <w:name w:val="Medium Shading 1"/>
    <w:basedOn w:val="a3"/>
    <w:uiPriority w:val="63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0">
    <w:name w:val="Medium List 1 Accent 2"/>
    <w:basedOn w:val="a3"/>
    <w:uiPriority w:val="65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0">
    <w:name w:val="Medium List 1 Accent 6"/>
    <w:basedOn w:val="a3"/>
    <w:uiPriority w:val="65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a">
    <w:name w:val="Medium List 2"/>
    <w:basedOn w:val="a3"/>
    <w:uiPriority w:val="66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3"/>
    <w:uiPriority w:val="67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3"/>
    <w:uiPriority w:val="67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b">
    <w:name w:val="Medium Grid 2"/>
    <w:basedOn w:val="a3"/>
    <w:uiPriority w:val="68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FA6F23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3"/>
    <w:uiPriority w:val="6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3"/>
    <w:uiPriority w:val="69"/>
    <w:rsid w:val="00FA6F23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4">
    <w:name w:val="Dark List"/>
    <w:basedOn w:val="a3"/>
    <w:uiPriority w:val="70"/>
    <w:rsid w:val="00FA6F23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FA6F23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2">
    <w:name w:val="Dark List Accent 2"/>
    <w:basedOn w:val="a3"/>
    <w:uiPriority w:val="70"/>
    <w:rsid w:val="00FA6F23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rsid w:val="00FA6F23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rsid w:val="00FA6F23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rsid w:val="00FA6F23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2">
    <w:name w:val="Dark List Accent 6"/>
    <w:basedOn w:val="a3"/>
    <w:uiPriority w:val="70"/>
    <w:rsid w:val="00FA6F23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5">
    <w:name w:val="Colorful Shading"/>
    <w:basedOn w:val="a3"/>
    <w:uiPriority w:val="71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4">
    <w:name w:val="Colorful List Accent 2"/>
    <w:basedOn w:val="a3"/>
    <w:uiPriority w:val="72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4">
    <w:name w:val="Colorful List Accent 6"/>
    <w:basedOn w:val="a3"/>
    <w:uiPriority w:val="72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7">
    <w:name w:val="Colorful Grid"/>
    <w:basedOn w:val="a3"/>
    <w:uiPriority w:val="73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5">
    <w:name w:val="Colorful Grid Accent 2"/>
    <w:basedOn w:val="a3"/>
    <w:uiPriority w:val="73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5">
    <w:name w:val="Colorful Grid Accent 6"/>
    <w:basedOn w:val="a3"/>
    <w:uiPriority w:val="73"/>
    <w:rsid w:val="00FA6F23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2877</Words>
  <Characters>16404</Characters>
  <Application>Microsoft Office Word</Application>
  <DocSecurity>0</DocSecurity>
  <Lines>136</Lines>
  <Paragraphs>38</Paragraphs>
  <ScaleCrop>false</ScaleCrop>
  <Company/>
  <LinksUpToDate>false</LinksUpToDate>
  <CharactersWithSpaces>19243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2022-12-22T11:54:00Z</dcterms:created>
  <dcterms:modified xsi:type="dcterms:W3CDTF">2022-12-22T12:00:00Z</dcterms:modified>
</cp:coreProperties>
</file>